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31703039" name="019ec9f6-2f40-7767-a1c3-5b5362d16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597285" name="019ec9f6-2f40-7767-a1c3-5b5362d16a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4727594" name="019eca1b-5f8f-7bb4-8c3c-5e07ef53f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401004" name="019eca1b-5f8f-7bb4-8c3c-5e07ef53fa8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Kinder-Schlafzimmer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6840098" name="019eca1c-c64c-7204-8899-19a24eacf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940142" name="019eca1c-c64c-7204-8899-19a24eacf5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08966268" name="019eca1e-98fb-7377-9ef6-038bc8370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499320" name="019eca1e-98fb-7377-9ef6-038bc83707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Elternschlafzimmer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2837635" name="019eca24-d4a5-79bc-badd-8b2d9e74e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30342" name="019eca24-d4a5-79bc-badd-8b2d9e74e75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4128864" name="019eca5d-7165-76d9-9e31-bee0efa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294319" name="019eca5d-7165-76d9-9e31-bee0efa91c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7328066" name="019eca63-48f5-77f8-9119-0f71b2a81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842042" name="019eca63-48f5-77f8-9119-0f71b2a81de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5944291" name="019eca67-c358-7294-8190-7266b291cb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196467" name="019eca67-c358-7294-8190-7266b291cb2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6743799" name="019eca71-4da0-7378-80a5-3a884961f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322429" name="019eca71-4da0-7378-80a5-3a884961f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8224679" name="019eca20-19aa-70e7-bcfe-81eeaff544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677980" name="019eca20-19aa-70e7-bcfe-81eeaff544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9581910" name="019eca22-aa5f-7d22-8bb4-445a3a344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081488" name="019eca22-aa5f-7d22-8bb4-445a3a3448a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4889502" name="019eca5b-0481-7061-ad18-9f83ad4c7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068073" name="019eca5b-0481-7061-ad18-9f83ad4c75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9860990" name="019eca5f-1cca-77c3-8151-c6282fa56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396380" name="019eca5f-1cca-77c3-8151-c6282fa561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075557" name="019eca23-a6c5-74f7-aa00-817f42621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44370" name="019eca23-a6c5-74f7-aa00-817f42621b6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7627102" name="019eca5f-e5a4-746d-8c25-b33f1470d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735356" name="019eca5f-e5a4-746d-8c25-b33f1470dd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60151994" name="019eca66-b49d-75dd-84bf-19114a4d9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55097" name="019eca66-b49d-75dd-84bf-19114a4d901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7455044" name="019eca5c-566c-7a96-9f08-9195b506a0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767032" name="019eca5c-566c-7a96-9f08-9195b506a01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656924" name="019eca5e-1314-7860-b003-cadc61c57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535806" name="019eca5e-1314-7860-b003-cadc61c579e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2798980" name="019eca60-d978-7000-a0e1-5075bfd9e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191724" name="019eca60-d978-7000-a0e1-5075bfd9eb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2885374" name="019eca64-3fb5-7d97-b61b-07149a5c6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187249" name="019eca64-3fb5-7d97-b61b-07149a5c6dd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7339073" name="019eca69-c180-75c6-8858-1f836bbe2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031624" name="019eca69-c180-75c6-8858-1f836bbe2b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3888423" name="019eca72-8169-7725-97c1-01112d734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565667" name="019eca72-8169-7725-97c1-01112d7341d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84036571" name="019eca62-2305-70f1-a629-e88d615d1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68784" name="019eca62-2305-70f1-a629-e88d615d1a9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6272169" name="019eca64-f297-7569-ba24-d180d6e59c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022549" name="019eca64-f297-7569-ba24-d180d6e59c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UG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5293941" name="019eca73-b638-7fdf-b8cb-aac0cb06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51268" name="019eca73-b638-7fdf-b8cb-aac0cb06d5d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58734075" name="019eca76-eb35-7db0-bb68-417f8131a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17746" name="019eca76-eb35-7db0-bb68-417f8131aa0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Dachabdeckung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0594081" name="019eca7c-eccb-7052-a516-f749ffa0f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913530" name="019eca7c-eccb-7052-a516-f749ffa0f1b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Nussbaumweg 31, Bottmingen</w:t>
          </w:r>
        </w:p>
        <w:p>
          <w:pPr>
            <w:spacing w:before="0" w:after="0"/>
          </w:pPr>
          <w:r>
            <w:t>DN 984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